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79AE7C43" w:rsidR="00E07C95" w:rsidRPr="00BD662C" w:rsidRDefault="007E5475" w:rsidP="19FFE5DE">
      <w:pPr>
        <w:rPr>
          <w:rFonts w:ascii="Arial" w:hAnsi="Arial" w:cs="Arial"/>
          <w:lang w:val="en-GB"/>
        </w:rPr>
      </w:pPr>
      <w:r w:rsidRPr="002E3CB8">
        <w:rPr>
          <w:rFonts w:ascii="Arial" w:hAnsi="Arial" w:cs="Arial"/>
          <w:b/>
          <w:bCs/>
          <w:sz w:val="28"/>
          <w:szCs w:val="28"/>
          <w:lang w:val="en-GB"/>
        </w:rPr>
        <w:t>HIGH-SPEED SPIRAL DOOR</w:t>
      </w:r>
      <w:r>
        <w:rPr>
          <w:rFonts w:ascii="Arial" w:hAnsi="Arial" w:cs="Arial"/>
          <w:b/>
          <w:bCs/>
          <w:sz w:val="28"/>
          <w:szCs w:val="28"/>
          <w:lang w:val="en-GB"/>
        </w:rPr>
        <w:t xml:space="preserve"> LOW LINTEL</w:t>
      </w:r>
      <w:r w:rsidR="00BD662C">
        <w:rPr>
          <w:rFonts w:ascii="Arial" w:hAnsi="Arial" w:cs="Arial"/>
          <w:b/>
          <w:bCs/>
          <w:sz w:val="28"/>
          <w:szCs w:val="28"/>
          <w:lang w:val="en-GB"/>
        </w:rPr>
        <w:t>,</w:t>
      </w:r>
      <w:r w:rsidR="00441A1D" w:rsidRPr="00BD662C">
        <w:rPr>
          <w:rFonts w:ascii="Arial" w:hAnsi="Arial" w:cs="Arial"/>
          <w:b/>
          <w:bCs/>
          <w:sz w:val="28"/>
          <w:szCs w:val="28"/>
          <w:lang w:val="en-GB"/>
        </w:rPr>
        <w:br/>
      </w:r>
      <w:r w:rsidR="00E07C95" w:rsidRPr="00BD662C">
        <w:rPr>
          <w:rFonts w:ascii="Arial" w:hAnsi="Arial" w:cs="Arial"/>
          <w:b/>
          <w:bCs/>
          <w:sz w:val="28"/>
          <w:szCs w:val="28"/>
          <w:lang w:val="en-GB"/>
        </w:rPr>
        <w:t>Typ</w:t>
      </w:r>
      <w:r w:rsidR="00BD662C">
        <w:rPr>
          <w:rFonts w:ascii="Arial" w:hAnsi="Arial" w:cs="Arial"/>
          <w:b/>
          <w:bCs/>
          <w:sz w:val="28"/>
          <w:szCs w:val="28"/>
          <w:lang w:val="en-GB"/>
        </w:rPr>
        <w:t>e</w:t>
      </w:r>
      <w:r w:rsidR="00E07C95" w:rsidRPr="00BD662C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441A1D" w:rsidRPr="00BD662C">
        <w:rPr>
          <w:rFonts w:ascii="Arial" w:hAnsi="Arial" w:cs="Arial"/>
          <w:b/>
          <w:bCs/>
          <w:sz w:val="28"/>
          <w:szCs w:val="28"/>
          <w:lang w:val="en-GB"/>
        </w:rPr>
        <w:t>„EFA-S</w:t>
      </w:r>
      <w:r w:rsidR="000E2D66" w:rsidRPr="00BD662C">
        <w:rPr>
          <w:rFonts w:ascii="Arial" w:hAnsi="Arial" w:cs="Arial"/>
          <w:b/>
          <w:bCs/>
          <w:sz w:val="28"/>
          <w:szCs w:val="28"/>
          <w:lang w:val="en-GB"/>
        </w:rPr>
        <w:t>TR</w:t>
      </w:r>
      <w:r w:rsidR="00441A1D" w:rsidRPr="00BD662C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®</w:t>
      </w:r>
      <w:r w:rsidR="00441A1D" w:rsidRPr="00BD662C">
        <w:rPr>
          <w:rFonts w:ascii="Arial" w:hAnsi="Arial" w:cs="Arial"/>
          <w:b/>
          <w:bCs/>
          <w:sz w:val="28"/>
          <w:szCs w:val="28"/>
          <w:lang w:val="en-GB"/>
        </w:rPr>
        <w:t xml:space="preserve"> -L N </w:t>
      </w:r>
      <w:r w:rsidR="004C0711" w:rsidRPr="00BD662C">
        <w:rPr>
          <w:rFonts w:ascii="Arial" w:hAnsi="Arial" w:cs="Arial"/>
          <w:b/>
          <w:bCs/>
          <w:sz w:val="28"/>
          <w:szCs w:val="28"/>
          <w:lang w:val="en-GB"/>
        </w:rPr>
        <w:t>Essential</w:t>
      </w:r>
      <w:r w:rsidR="00E07C95" w:rsidRPr="00BD662C">
        <w:rPr>
          <w:rFonts w:ascii="Arial" w:hAnsi="Arial" w:cs="Arial"/>
          <w:b/>
          <w:bCs/>
          <w:sz w:val="28"/>
          <w:szCs w:val="28"/>
          <w:lang w:val="en-GB"/>
        </w:rPr>
        <w:t>“</w:t>
      </w:r>
    </w:p>
    <w:p w14:paraId="13B524F9" w14:textId="7BD703C2" w:rsidR="002E017E" w:rsidRDefault="006A4232" w:rsidP="002E017E">
      <w:pPr>
        <w:rPr>
          <w:rFonts w:ascii="Arial" w:hAnsi="Arial" w:cs="Arial"/>
          <w:sz w:val="20"/>
          <w:szCs w:val="20"/>
          <w:lang w:val="en-GB"/>
        </w:rPr>
      </w:pPr>
      <w:r w:rsidRPr="002E017E">
        <w:rPr>
          <w:rFonts w:ascii="Arial" w:hAnsi="Arial" w:cs="Arial"/>
          <w:b/>
          <w:bCs/>
          <w:sz w:val="20"/>
          <w:szCs w:val="20"/>
          <w:lang w:val="en-GB"/>
        </w:rPr>
        <w:t xml:space="preserve">EFAFLEX </w:t>
      </w:r>
      <w:r w:rsidRPr="002E017E">
        <w:rPr>
          <w:rFonts w:ascii="Arial" w:hAnsi="Arial" w:cs="Arial"/>
          <w:sz w:val="20"/>
          <w:szCs w:val="20"/>
          <w:lang w:val="en-GB"/>
        </w:rPr>
        <w:t>offers the</w:t>
      </w:r>
      <w:r w:rsidR="00825B4B" w:rsidRPr="002E017E">
        <w:rPr>
          <w:rFonts w:ascii="Arial" w:hAnsi="Arial" w:cs="Arial"/>
          <w:sz w:val="20"/>
          <w:szCs w:val="20"/>
          <w:lang w:val="en-GB"/>
        </w:rPr>
        <w:t xml:space="preserve"> </w:t>
      </w:r>
      <w:r w:rsidR="00825B4B" w:rsidRPr="002E017E">
        <w:rPr>
          <w:rFonts w:ascii="Arial" w:hAnsi="Arial" w:cs="Arial"/>
          <w:b/>
          <w:bCs/>
          <w:sz w:val="20"/>
          <w:szCs w:val="20"/>
          <w:lang w:val="en-GB"/>
        </w:rPr>
        <w:t>„</w:t>
      </w:r>
      <w:r w:rsidR="00441A1D" w:rsidRPr="002E017E">
        <w:rPr>
          <w:rFonts w:ascii="Arial" w:hAnsi="Arial" w:cs="Arial"/>
          <w:b/>
          <w:bCs/>
          <w:sz w:val="20"/>
          <w:szCs w:val="20"/>
          <w:lang w:val="en-GB"/>
        </w:rPr>
        <w:t>EFA-S</w:t>
      </w:r>
      <w:r w:rsidR="000E2D66" w:rsidRPr="002E017E">
        <w:rPr>
          <w:rFonts w:ascii="Arial" w:hAnsi="Arial" w:cs="Arial"/>
          <w:b/>
          <w:bCs/>
          <w:sz w:val="20"/>
          <w:szCs w:val="20"/>
          <w:lang w:val="en-GB"/>
        </w:rPr>
        <w:t>TR</w:t>
      </w:r>
      <w:r w:rsidR="00441A1D" w:rsidRPr="002E017E">
        <w:rPr>
          <w:rFonts w:ascii="Arial" w:hAnsi="Arial" w:cs="Arial"/>
          <w:b/>
          <w:bCs/>
          <w:sz w:val="20"/>
          <w:szCs w:val="20"/>
          <w:vertAlign w:val="superscript"/>
          <w:lang w:val="en-GB"/>
        </w:rPr>
        <w:t>®</w:t>
      </w:r>
      <w:r w:rsidR="00441A1D" w:rsidRPr="002E017E">
        <w:rPr>
          <w:rFonts w:ascii="Arial" w:hAnsi="Arial" w:cs="Arial"/>
          <w:b/>
          <w:bCs/>
          <w:sz w:val="20"/>
          <w:szCs w:val="20"/>
          <w:lang w:val="en-GB"/>
        </w:rPr>
        <w:t xml:space="preserve"> -L N </w:t>
      </w:r>
      <w:r w:rsidR="007F3067" w:rsidRPr="002E017E">
        <w:rPr>
          <w:rFonts w:ascii="Arial" w:hAnsi="Arial" w:cs="Arial"/>
          <w:b/>
          <w:bCs/>
          <w:sz w:val="20"/>
          <w:szCs w:val="20"/>
          <w:lang w:val="en-GB"/>
        </w:rPr>
        <w:t>Essential</w:t>
      </w:r>
      <w:r w:rsidR="002E017E" w:rsidRPr="002E017E">
        <w:rPr>
          <w:rFonts w:ascii="Arial" w:hAnsi="Arial" w:cs="Arial"/>
          <w:sz w:val="20"/>
          <w:szCs w:val="20"/>
          <w:lang w:val="en-GB"/>
        </w:rPr>
        <w:t xml:space="preserve"> </w:t>
      </w:r>
      <w:r w:rsidR="002E017E" w:rsidRPr="00075090">
        <w:rPr>
          <w:rFonts w:ascii="Arial" w:hAnsi="Arial" w:cs="Arial"/>
          <w:sz w:val="20"/>
          <w:szCs w:val="20"/>
          <w:lang w:val="en-GB"/>
        </w:rPr>
        <w:t>high-speed spiral door, designed for demanding industrial continuous operation. The special door leaf guide system ensures minimal lintel clearance whilst providing optimal sealing in the lintel area.</w:t>
      </w:r>
    </w:p>
    <w:p w14:paraId="153CA59C" w14:textId="77777777" w:rsidR="0003294B" w:rsidRPr="0003294B" w:rsidRDefault="0003294B" w:rsidP="0003294B">
      <w:pPr>
        <w:rPr>
          <w:rFonts w:ascii="Arial" w:hAnsi="Arial" w:cs="Arial"/>
          <w:caps/>
          <w:sz w:val="20"/>
          <w:szCs w:val="20"/>
          <w:lang w:val="en-GB"/>
        </w:rPr>
      </w:pPr>
      <w:r w:rsidRPr="0003294B">
        <w:rPr>
          <w:rFonts w:ascii="Arial" w:hAnsi="Arial" w:cs="Arial"/>
          <w:b/>
          <w:caps/>
          <w:szCs w:val="20"/>
          <w:lang w:val="en-GB"/>
        </w:rPr>
        <w:t>Technical features</w:t>
      </w:r>
    </w:p>
    <w:p w14:paraId="1E924F2F" w14:textId="77777777" w:rsidR="00CA17CF" w:rsidRDefault="00CA17CF" w:rsidP="00CA17CF">
      <w:pPr>
        <w:pStyle w:val="Listenabsatz"/>
        <w:numPr>
          <w:ilvl w:val="0"/>
          <w:numId w:val="10"/>
        </w:numPr>
        <w:spacing w:after="120"/>
        <w:ind w:left="357" w:hanging="357"/>
        <w:rPr>
          <w:rFonts w:ascii="Arial" w:hAnsi="Arial" w:cs="Arial"/>
          <w:sz w:val="20"/>
          <w:szCs w:val="20"/>
          <w:lang w:val="en-GB"/>
        </w:rPr>
      </w:pPr>
      <w:r w:rsidRPr="00142EEF">
        <w:rPr>
          <w:rFonts w:ascii="Arial" w:hAnsi="Arial" w:cs="Arial"/>
          <w:sz w:val="20"/>
          <w:szCs w:val="20"/>
          <w:lang w:val="en-GB"/>
        </w:rPr>
        <w:t>Self-supporting, galvanised steel frames with a spiral-shaped door leaf mounting.</w:t>
      </w:r>
    </w:p>
    <w:p w14:paraId="58EB1AE8" w14:textId="77777777" w:rsidR="00CA17CF" w:rsidRDefault="00CA17CF" w:rsidP="00CA17CF">
      <w:pPr>
        <w:pStyle w:val="Listenabsatz"/>
        <w:spacing w:after="120"/>
        <w:ind w:left="357"/>
        <w:rPr>
          <w:rFonts w:ascii="Arial" w:hAnsi="Arial" w:cs="Arial"/>
          <w:sz w:val="20"/>
          <w:szCs w:val="20"/>
          <w:lang w:val="en-GB"/>
        </w:rPr>
      </w:pPr>
    </w:p>
    <w:p w14:paraId="57223558" w14:textId="5642A5C0" w:rsidR="00CA17CF" w:rsidRDefault="00CA17CF" w:rsidP="00CA17CF">
      <w:pPr>
        <w:pStyle w:val="Listenabsatz"/>
        <w:numPr>
          <w:ilvl w:val="0"/>
          <w:numId w:val="10"/>
        </w:numPr>
        <w:spacing w:after="120"/>
        <w:ind w:left="357" w:hanging="357"/>
        <w:rPr>
          <w:rFonts w:ascii="Arial" w:hAnsi="Arial" w:cs="Arial"/>
          <w:sz w:val="20"/>
          <w:szCs w:val="20"/>
          <w:lang w:val="en-GB"/>
        </w:rPr>
      </w:pPr>
      <w:r w:rsidRPr="00CA17CF">
        <w:rPr>
          <w:rFonts w:ascii="Arial" w:hAnsi="Arial" w:cs="Arial"/>
          <w:sz w:val="20"/>
          <w:szCs w:val="20"/>
          <w:lang w:val="en-GB"/>
        </w:rPr>
        <w:t xml:space="preserve">Door </w:t>
      </w:r>
      <w:r>
        <w:rPr>
          <w:rFonts w:ascii="Arial" w:hAnsi="Arial" w:cs="Arial"/>
          <w:sz w:val="20"/>
          <w:szCs w:val="20"/>
          <w:lang w:val="en-GB"/>
        </w:rPr>
        <w:t>leaf</w:t>
      </w:r>
      <w:r w:rsidRPr="00CA17CF">
        <w:rPr>
          <w:rFonts w:ascii="Arial" w:hAnsi="Arial" w:cs="Arial"/>
          <w:sz w:val="20"/>
          <w:szCs w:val="20"/>
          <w:lang w:val="en-GB"/>
        </w:rPr>
        <w:t>: 40 mm thick extruded aluminium profiles with a polyester fabric infill. The extruded profiles are spaced 225 mm apart.</w:t>
      </w:r>
    </w:p>
    <w:p w14:paraId="2D1835A3" w14:textId="77777777" w:rsidR="00CA17CF" w:rsidRPr="00CA17CF" w:rsidRDefault="00CA17CF" w:rsidP="00CA17CF">
      <w:pPr>
        <w:spacing w:after="0"/>
        <w:rPr>
          <w:rFonts w:ascii="Arial" w:hAnsi="Arial" w:cs="Arial"/>
          <w:sz w:val="4"/>
          <w:szCs w:val="4"/>
          <w:lang w:val="en-GB"/>
        </w:rPr>
      </w:pPr>
    </w:p>
    <w:p w14:paraId="48C51D44" w14:textId="77777777" w:rsidR="00E969DD" w:rsidRPr="002F28B5" w:rsidRDefault="00E969DD" w:rsidP="00E969DD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2F28B5">
        <w:rPr>
          <w:rFonts w:ascii="Arial" w:hAnsi="Arial" w:cs="Arial"/>
          <w:sz w:val="20"/>
          <w:szCs w:val="20"/>
          <w:lang w:val="en-GB"/>
        </w:rPr>
        <w:t>Spiral body: Fully contact-free vane guide – for low-wear and low-noise operation as a low-head variant requiring a particularly low head</w:t>
      </w:r>
    </w:p>
    <w:p w14:paraId="4D00A05B" w14:textId="77777777" w:rsidR="00E969DD" w:rsidRDefault="00E969DD" w:rsidP="00E969DD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76709F">
        <w:rPr>
          <w:rFonts w:ascii="Arial" w:hAnsi="Arial" w:cs="Arial"/>
          <w:sz w:val="20"/>
          <w:szCs w:val="20"/>
          <w:lang w:val="en-GB"/>
        </w:rPr>
        <w:t>High-frequency gear motor with inductive proximity switches and electronic limit control (without mechanical limit switches)</w:t>
      </w:r>
    </w:p>
    <w:p w14:paraId="2C14970E" w14:textId="77777777" w:rsidR="00E969DD" w:rsidRDefault="00E969DD" w:rsidP="00E969DD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90532">
        <w:rPr>
          <w:rFonts w:ascii="Arial" w:hAnsi="Arial" w:cs="Arial"/>
          <w:sz w:val="20"/>
          <w:szCs w:val="20"/>
          <w:lang w:val="en-GB"/>
        </w:rPr>
        <w:t>Opening speed up to 0.6 m/s; closing speed up to 0.5 m/s</w:t>
      </w:r>
    </w:p>
    <w:p w14:paraId="2CF3BF51" w14:textId="77777777" w:rsidR="00E969DD" w:rsidRDefault="00E969DD" w:rsidP="00E969DD">
      <w:pPr>
        <w:pStyle w:val="Listenabsatz"/>
        <w:numPr>
          <w:ilvl w:val="0"/>
          <w:numId w:val="10"/>
        </w:numPr>
        <w:spacing w:after="12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90532">
        <w:rPr>
          <w:rFonts w:ascii="Arial" w:hAnsi="Arial" w:cs="Arial"/>
          <w:sz w:val="20"/>
          <w:szCs w:val="20"/>
          <w:lang w:val="en-GB"/>
        </w:rPr>
        <w:t>EFA-TRONIC</w:t>
      </w:r>
      <w:r w:rsidRPr="00890532">
        <w:rPr>
          <w:rFonts w:ascii="Arial" w:hAnsi="Arial" w:cs="Arial"/>
          <w:sz w:val="20"/>
          <w:szCs w:val="20"/>
          <w:vertAlign w:val="superscript"/>
          <w:lang w:val="en-GB"/>
        </w:rPr>
        <w:t xml:space="preserve">® </w:t>
      </w:r>
      <w:r w:rsidRPr="00890532">
        <w:rPr>
          <w:rFonts w:ascii="Arial" w:hAnsi="Arial" w:cs="Arial"/>
          <w:sz w:val="20"/>
          <w:szCs w:val="20"/>
          <w:lang w:val="en-GB"/>
        </w:rPr>
        <w:t>with integrated frequency converter in a plastic control cabinet (IP65), power supply 230 V/400 V at 50 Hz (to be provided by the customer)</w:t>
      </w:r>
    </w:p>
    <w:p w14:paraId="1DFF47FE" w14:textId="77777777" w:rsidR="00E969DD" w:rsidRPr="0005709C" w:rsidRDefault="00E969DD" w:rsidP="00E969DD">
      <w:pPr>
        <w:pStyle w:val="Listenabsatz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05709C">
        <w:rPr>
          <w:rFonts w:ascii="Arial" w:hAnsi="Arial" w:cs="Arial"/>
          <w:sz w:val="20"/>
          <w:szCs w:val="20"/>
          <w:lang w:val="en-GB"/>
        </w:rPr>
        <w:t>Integrated, TÜV-certified goal-line light curtain (EFA-TLG</w:t>
      </w:r>
      <w:r w:rsidRPr="00C4175A">
        <w:rPr>
          <w:rFonts w:ascii="Arial" w:hAnsi="Arial" w:cs="Arial"/>
          <w:sz w:val="20"/>
          <w:szCs w:val="20"/>
          <w:vertAlign w:val="superscript"/>
          <w:lang w:val="en-GB"/>
        </w:rPr>
        <w:t>®</w:t>
      </w:r>
      <w:r w:rsidRPr="0005709C">
        <w:rPr>
          <w:rFonts w:ascii="Arial" w:hAnsi="Arial" w:cs="Arial"/>
          <w:sz w:val="20"/>
          <w:szCs w:val="20"/>
          <w:lang w:val="en-GB"/>
        </w:rPr>
        <w:t>) – contactless obstacle detection up to a height of 2.5 metres</w:t>
      </w:r>
    </w:p>
    <w:p w14:paraId="6F6EB928" w14:textId="77777777" w:rsidR="00C87BBC" w:rsidRPr="00C87BBC" w:rsidRDefault="00C87BBC" w:rsidP="00C87BBC">
      <w:pPr>
        <w:rPr>
          <w:rFonts w:ascii="Arial" w:hAnsi="Arial" w:cs="Arial"/>
          <w:caps/>
          <w:sz w:val="20"/>
          <w:szCs w:val="20"/>
          <w:lang w:val="en-GB"/>
        </w:rPr>
      </w:pPr>
      <w:r w:rsidRPr="00C87BBC">
        <w:rPr>
          <w:rFonts w:ascii="Arial" w:hAnsi="Arial" w:cs="Arial"/>
          <w:b/>
          <w:caps/>
          <w:szCs w:val="20"/>
          <w:lang w:val="en-GB"/>
        </w:rPr>
        <w:t>performance values (depending on equipment)</w:t>
      </w:r>
    </w:p>
    <w:p w14:paraId="06F78601" w14:textId="52CD456D" w:rsidR="00E07C95" w:rsidRPr="001606A1" w:rsidRDefault="00FF367A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EB205B">
        <w:rPr>
          <w:rFonts w:ascii="Arial" w:hAnsi="Arial" w:cs="Arial"/>
          <w:sz w:val="20"/>
          <w:szCs w:val="20"/>
          <w:lang w:val="en-GB"/>
        </w:rPr>
        <w:t xml:space="preserve">Resistance to wind load: </w:t>
      </w:r>
      <w:r w:rsidR="00E07C95" w:rsidRPr="001606A1">
        <w:rPr>
          <w:rFonts w:ascii="Arial" w:hAnsi="Arial" w:cs="Arial"/>
          <w:sz w:val="20"/>
          <w:szCs w:val="20"/>
          <w:lang w:val="en-GB"/>
        </w:rPr>
        <w:t xml:space="preserve">DIN EN 12424, </w:t>
      </w:r>
      <w:r w:rsidR="00C87BBC" w:rsidRPr="001606A1">
        <w:rPr>
          <w:rFonts w:ascii="Arial" w:hAnsi="Arial" w:cs="Arial"/>
          <w:sz w:val="20"/>
          <w:szCs w:val="20"/>
          <w:lang w:val="en-GB"/>
        </w:rPr>
        <w:t>up to</w:t>
      </w:r>
      <w:r w:rsidR="00721793" w:rsidRPr="001606A1">
        <w:rPr>
          <w:rFonts w:ascii="Arial" w:hAnsi="Arial" w:cs="Arial"/>
          <w:sz w:val="20"/>
          <w:szCs w:val="20"/>
          <w:lang w:val="en-GB"/>
        </w:rPr>
        <w:t xml:space="preserve"> </w:t>
      </w:r>
      <w:r w:rsidR="00C87BBC" w:rsidRPr="001606A1">
        <w:rPr>
          <w:rFonts w:ascii="Arial" w:hAnsi="Arial" w:cs="Arial"/>
          <w:sz w:val="20"/>
          <w:szCs w:val="20"/>
          <w:lang w:val="en-GB"/>
        </w:rPr>
        <w:t>C</w:t>
      </w:r>
      <w:r w:rsidR="00E07C95" w:rsidRPr="001606A1">
        <w:rPr>
          <w:rFonts w:ascii="Arial" w:hAnsi="Arial" w:cs="Arial"/>
          <w:sz w:val="20"/>
          <w:szCs w:val="20"/>
          <w:lang w:val="en-GB"/>
        </w:rPr>
        <w:t>lass 4</w:t>
      </w:r>
    </w:p>
    <w:p w14:paraId="60DC87B0" w14:textId="3EF55FD8" w:rsidR="00E07C95" w:rsidRPr="00347E0B" w:rsidRDefault="001606A1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9919EA">
        <w:rPr>
          <w:rFonts w:ascii="Arial" w:hAnsi="Arial" w:cs="Arial"/>
          <w:sz w:val="20"/>
          <w:szCs w:val="20"/>
          <w:lang w:val="en-GB"/>
        </w:rPr>
        <w:t xml:space="preserve">Water resistance: </w:t>
      </w:r>
      <w:r w:rsidR="00E07C95" w:rsidRPr="00347E0B">
        <w:rPr>
          <w:rFonts w:ascii="Arial" w:hAnsi="Arial" w:cs="Arial"/>
          <w:sz w:val="20"/>
          <w:szCs w:val="20"/>
          <w:lang w:val="en-GB"/>
        </w:rPr>
        <w:t xml:space="preserve">DIN EN 12425, </w:t>
      </w:r>
      <w:r w:rsidR="0050117C" w:rsidRPr="00347E0B">
        <w:rPr>
          <w:rFonts w:ascii="Arial" w:hAnsi="Arial" w:cs="Arial"/>
          <w:sz w:val="20"/>
          <w:szCs w:val="20"/>
          <w:lang w:val="en-GB"/>
        </w:rPr>
        <w:t>npd</w:t>
      </w:r>
    </w:p>
    <w:p w14:paraId="074E550A" w14:textId="419A5032" w:rsidR="00E07C95" w:rsidRPr="008103CB" w:rsidRDefault="00347E0B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9919EA">
        <w:rPr>
          <w:rFonts w:ascii="Arial" w:hAnsi="Arial" w:cs="Arial"/>
          <w:sz w:val="20"/>
          <w:szCs w:val="20"/>
          <w:lang w:val="en-GB"/>
        </w:rPr>
        <w:t xml:space="preserve">Air permeability: </w:t>
      </w:r>
      <w:r w:rsidR="00E07C95" w:rsidRPr="008103CB">
        <w:rPr>
          <w:rFonts w:ascii="Arial" w:hAnsi="Arial" w:cs="Arial"/>
          <w:sz w:val="20"/>
          <w:szCs w:val="20"/>
          <w:lang w:val="en-GB"/>
        </w:rPr>
        <w:t xml:space="preserve">DIN EN 12426, </w:t>
      </w:r>
      <w:r w:rsidR="00C87BBC" w:rsidRPr="008103CB">
        <w:rPr>
          <w:rFonts w:ascii="Arial" w:hAnsi="Arial" w:cs="Arial"/>
          <w:sz w:val="20"/>
          <w:szCs w:val="20"/>
          <w:lang w:val="en-GB"/>
        </w:rPr>
        <w:t>C</w:t>
      </w:r>
      <w:r w:rsidR="00E07C95" w:rsidRPr="008103CB">
        <w:rPr>
          <w:rFonts w:ascii="Arial" w:hAnsi="Arial" w:cs="Arial"/>
          <w:sz w:val="20"/>
          <w:szCs w:val="20"/>
          <w:lang w:val="en-GB"/>
        </w:rPr>
        <w:t xml:space="preserve">lass </w:t>
      </w:r>
      <w:r w:rsidR="00892A58" w:rsidRPr="008103CB">
        <w:rPr>
          <w:rFonts w:ascii="Arial" w:hAnsi="Arial" w:cs="Arial"/>
          <w:sz w:val="20"/>
          <w:szCs w:val="20"/>
          <w:lang w:val="en-GB"/>
        </w:rPr>
        <w:t>0</w:t>
      </w:r>
    </w:p>
    <w:p w14:paraId="63211BE6" w14:textId="7FD13E93" w:rsidR="00E07C95" w:rsidRPr="007E5CD5" w:rsidRDefault="008103CB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EB205B">
        <w:rPr>
          <w:rFonts w:ascii="Arial" w:hAnsi="Arial" w:cs="Arial"/>
          <w:sz w:val="20"/>
          <w:szCs w:val="20"/>
          <w:lang w:val="en-GB"/>
        </w:rPr>
        <w:t xml:space="preserve">Sound insulation: </w:t>
      </w:r>
      <w:r w:rsidR="00E07C95" w:rsidRPr="007E5CD5">
        <w:rPr>
          <w:rFonts w:ascii="Arial" w:hAnsi="Arial" w:cs="Arial"/>
          <w:sz w:val="20"/>
          <w:szCs w:val="20"/>
          <w:lang w:val="de-DE"/>
        </w:rPr>
        <w:t>DIN EN ISO 717-1,</w:t>
      </w:r>
      <w:r w:rsidR="00892A58">
        <w:rPr>
          <w:rFonts w:ascii="Arial" w:hAnsi="Arial" w:cs="Arial"/>
          <w:sz w:val="20"/>
          <w:szCs w:val="20"/>
          <w:lang w:val="de-DE"/>
        </w:rPr>
        <w:t xml:space="preserve"> 12</w:t>
      </w:r>
      <w:r w:rsidR="00E07C95" w:rsidRPr="007E5CD5">
        <w:rPr>
          <w:rFonts w:ascii="Arial" w:hAnsi="Arial" w:cs="Arial"/>
          <w:sz w:val="20"/>
          <w:szCs w:val="20"/>
          <w:lang w:val="de-DE"/>
        </w:rPr>
        <w:t xml:space="preserve"> dB(A)</w:t>
      </w:r>
    </w:p>
    <w:p w14:paraId="08383A66" w14:textId="163F835E" w:rsidR="00E07C95" w:rsidRPr="00FF367A" w:rsidRDefault="003C77C1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4853FD">
        <w:rPr>
          <w:rFonts w:ascii="Arial" w:hAnsi="Arial" w:cs="Arial"/>
          <w:sz w:val="20"/>
          <w:szCs w:val="20"/>
          <w:lang w:val="en-GB"/>
        </w:rPr>
        <w:t xml:space="preserve">Thermal insulation: </w:t>
      </w:r>
      <w:r w:rsidR="00E07C95" w:rsidRPr="00FF367A">
        <w:rPr>
          <w:rFonts w:ascii="Arial" w:hAnsi="Arial" w:cs="Arial"/>
          <w:sz w:val="20"/>
          <w:szCs w:val="20"/>
          <w:lang w:val="en-GB"/>
        </w:rPr>
        <w:t xml:space="preserve">DIN EN 12428, </w:t>
      </w:r>
      <w:r w:rsidR="00C87BBC" w:rsidRPr="00FF367A">
        <w:rPr>
          <w:rFonts w:ascii="Arial" w:hAnsi="Arial" w:cs="Arial"/>
          <w:sz w:val="20"/>
          <w:szCs w:val="20"/>
          <w:lang w:val="en-GB"/>
        </w:rPr>
        <w:t>up to</w:t>
      </w:r>
      <w:r w:rsidR="00E07C95" w:rsidRPr="00FF367A">
        <w:rPr>
          <w:rFonts w:ascii="Arial" w:hAnsi="Arial" w:cs="Arial"/>
          <w:sz w:val="20"/>
          <w:szCs w:val="20"/>
          <w:lang w:val="en-GB"/>
        </w:rPr>
        <w:t xml:space="preserve"> </w:t>
      </w:r>
      <w:r w:rsidR="00892A58" w:rsidRPr="00FF367A">
        <w:rPr>
          <w:rFonts w:ascii="Arial" w:hAnsi="Arial" w:cs="Arial"/>
          <w:sz w:val="20"/>
          <w:szCs w:val="20"/>
          <w:lang w:val="en-GB"/>
        </w:rPr>
        <w:t>6,</w:t>
      </w:r>
      <w:r w:rsidR="00DA3243" w:rsidRPr="00FF367A">
        <w:rPr>
          <w:rFonts w:ascii="Arial" w:hAnsi="Arial" w:cs="Arial"/>
          <w:sz w:val="20"/>
          <w:szCs w:val="20"/>
          <w:lang w:val="en-GB"/>
        </w:rPr>
        <w:t>0</w:t>
      </w:r>
      <w:r w:rsidR="00E07C95" w:rsidRPr="00FF367A">
        <w:rPr>
          <w:rFonts w:ascii="Arial" w:hAnsi="Arial" w:cs="Arial"/>
          <w:sz w:val="20"/>
          <w:szCs w:val="20"/>
          <w:lang w:val="en-GB"/>
        </w:rPr>
        <w:t xml:space="preserve"> W/m²K</w:t>
      </w:r>
    </w:p>
    <w:p w14:paraId="7025077C" w14:textId="77777777" w:rsidR="00E07C95" w:rsidRPr="00FF367A" w:rsidRDefault="00E07C95" w:rsidP="00E07C95">
      <w:pPr>
        <w:rPr>
          <w:rFonts w:ascii="Arial" w:hAnsi="Arial" w:cs="Arial"/>
          <w:b/>
          <w:caps/>
          <w:sz w:val="24"/>
          <w:lang w:val="en-GB"/>
        </w:rPr>
      </w:pPr>
      <w:r w:rsidRPr="00FF367A">
        <w:rPr>
          <w:rFonts w:ascii="Arial" w:hAnsi="Arial" w:cs="Arial"/>
          <w:b/>
          <w:caps/>
          <w:sz w:val="24"/>
          <w:lang w:val="en-GB"/>
        </w:rPr>
        <w:br w:type="page"/>
      </w:r>
    </w:p>
    <w:p w14:paraId="0E769E1A" w14:textId="77777777" w:rsidR="00C35141" w:rsidRPr="004952D0" w:rsidRDefault="00C35141" w:rsidP="00C35141">
      <w:pPr>
        <w:rPr>
          <w:rFonts w:ascii="Arial" w:hAnsi="Arial" w:cs="Arial"/>
          <w:b/>
          <w:caps/>
          <w:sz w:val="24"/>
          <w:lang w:val="en-GB"/>
        </w:rPr>
      </w:pPr>
      <w:r w:rsidRPr="004952D0">
        <w:rPr>
          <w:rFonts w:ascii="Arial" w:hAnsi="Arial" w:cs="Arial"/>
          <w:b/>
          <w:caps/>
          <w:sz w:val="24"/>
          <w:lang w:val="en-GB"/>
        </w:rPr>
        <w:lastRenderedPageBreak/>
        <w:t>dimensions of the clear o</w:t>
      </w:r>
      <w:r>
        <w:rPr>
          <w:rFonts w:ascii="Arial" w:hAnsi="Arial" w:cs="Arial"/>
          <w:b/>
          <w:caps/>
          <w:sz w:val="24"/>
          <w:lang w:val="en-GB"/>
        </w:rPr>
        <w:t>pening</w:t>
      </w:r>
    </w:p>
    <w:p w14:paraId="779C1313" w14:textId="77777777" w:rsidR="00C35141" w:rsidRPr="00351A3B" w:rsidRDefault="00C35141" w:rsidP="00C35141">
      <w:pPr>
        <w:rPr>
          <w:rFonts w:ascii="Arial" w:hAnsi="Arial" w:cs="Arial"/>
          <w:lang w:val="en-GB"/>
        </w:rPr>
      </w:pPr>
      <w:r w:rsidRPr="00351A3B">
        <w:rPr>
          <w:rFonts w:ascii="Arial" w:hAnsi="Arial" w:cs="Arial"/>
          <w:lang w:val="en-GB"/>
        </w:rPr>
        <w:t>Width = ............... mm</w:t>
      </w:r>
    </w:p>
    <w:p w14:paraId="3994B29E" w14:textId="77777777" w:rsidR="00C35141" w:rsidRPr="000A6047" w:rsidRDefault="00C35141" w:rsidP="00C35141">
      <w:pPr>
        <w:rPr>
          <w:rFonts w:ascii="Arial" w:hAnsi="Arial" w:cs="Arial"/>
          <w:lang w:val="de-DE"/>
        </w:rPr>
      </w:pPr>
      <w:r w:rsidRPr="000A6047">
        <w:rPr>
          <w:rFonts w:ascii="Arial" w:hAnsi="Arial" w:cs="Arial"/>
          <w:lang w:val="de-DE"/>
        </w:rPr>
        <w:t>H</w:t>
      </w:r>
      <w:r>
        <w:rPr>
          <w:rFonts w:ascii="Arial" w:hAnsi="Arial" w:cs="Arial"/>
          <w:lang w:val="de-DE"/>
        </w:rPr>
        <w:t>eight</w:t>
      </w:r>
      <w:r w:rsidRPr="000A6047">
        <w:rPr>
          <w:rFonts w:ascii="Arial" w:hAnsi="Arial" w:cs="Arial"/>
          <w:lang w:val="de-DE"/>
        </w:rPr>
        <w:t xml:space="preserve">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7F9CD" w14:textId="77777777" w:rsidR="00E0052D" w:rsidRDefault="00E0052D" w:rsidP="00E07C95">
      <w:pPr>
        <w:spacing w:after="0" w:line="240" w:lineRule="auto"/>
      </w:pPr>
      <w:r>
        <w:separator/>
      </w:r>
    </w:p>
  </w:endnote>
  <w:endnote w:type="continuationSeparator" w:id="0">
    <w:p w14:paraId="3B3A42F9" w14:textId="77777777" w:rsidR="00E0052D" w:rsidRDefault="00E0052D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FFD5" w14:textId="73E5378C" w:rsidR="00283AE2" w:rsidRDefault="00283AE2" w:rsidP="00283AE2">
    <w:pPr>
      <w:pStyle w:val="Fuzeile"/>
      <w:spacing w:after="240"/>
      <w:rPr>
        <w:rFonts w:ascii="Arial" w:hAnsi="Arial" w:cs="Arial"/>
        <w:sz w:val="20"/>
        <w:szCs w:val="20"/>
        <w:lang w:val="de-DE"/>
      </w:rPr>
    </w:pPr>
    <w:r w:rsidRPr="009F5BF4">
      <w:rPr>
        <w:rFonts w:ascii="Arial" w:hAnsi="Arial" w:cs="Arial"/>
        <w:b/>
        <w:bCs/>
        <w:sz w:val="20"/>
        <w:szCs w:val="20"/>
        <w:lang w:val="de-DE"/>
      </w:rPr>
      <w:t>Herstellernachweis</w:t>
    </w:r>
    <w:r w:rsidRPr="009F5BF4">
      <w:rPr>
        <w:rFonts w:ascii="Arial" w:hAnsi="Arial" w:cs="Arial"/>
        <w:sz w:val="20"/>
        <w:szCs w:val="20"/>
        <w:lang w:val="de-DE"/>
      </w:rPr>
      <w:t>: EFAFLEX Tor- und Sicherheitssystem GmbH &amp; Co. KG</w:t>
    </w:r>
    <w:r>
      <w:rPr>
        <w:rFonts w:ascii="Arial" w:hAnsi="Arial" w:cs="Arial"/>
        <w:sz w:val="20"/>
        <w:szCs w:val="20"/>
        <w:lang w:val="de-DE"/>
      </w:rPr>
      <w:t xml:space="preserve"> | </w:t>
    </w:r>
    <w:hyperlink r:id="rId1" w:history="1">
      <w:r w:rsidRPr="001C344C">
        <w:rPr>
          <w:rStyle w:val="Hyperlink"/>
          <w:rFonts w:ascii="Arial" w:hAnsi="Arial" w:cs="Arial"/>
          <w:sz w:val="20"/>
          <w:szCs w:val="20"/>
          <w:lang w:val="de-DE"/>
        </w:rPr>
        <w:t>www.efaflex.com</w:t>
      </w:r>
    </w:hyperlink>
  </w:p>
  <w:p w14:paraId="3DBB7CF9" w14:textId="4EB2B519" w:rsidR="00283AE2" w:rsidRPr="009F5BF4" w:rsidRDefault="001366F9" w:rsidP="001366F9">
    <w:pPr>
      <w:pStyle w:val="Fuzeile"/>
      <w:rPr>
        <w:rFonts w:ascii="Arial" w:hAnsi="Arial" w:cs="Arial"/>
        <w:sz w:val="20"/>
        <w:szCs w:val="20"/>
        <w:lang w:val="de-DE"/>
      </w:rPr>
    </w:pPr>
    <w:r w:rsidRPr="009F5BF4">
      <w:rPr>
        <w:rFonts w:ascii="Arial" w:hAnsi="Arial" w:cs="Arial"/>
        <w:sz w:val="20"/>
        <w:szCs w:val="20"/>
        <w:lang w:val="de-DE"/>
      </w:rPr>
      <w:t>St</w:t>
    </w:r>
    <w:r>
      <w:rPr>
        <w:rFonts w:ascii="Arial" w:hAnsi="Arial" w:cs="Arial"/>
        <w:sz w:val="20"/>
        <w:szCs w:val="20"/>
        <w:lang w:val="de-DE"/>
      </w:rPr>
      <w:t xml:space="preserve">ate </w:t>
    </w:r>
    <w:r w:rsidRPr="009F5BF4">
      <w:rPr>
        <w:rFonts w:ascii="Arial" w:hAnsi="Arial" w:cs="Arial"/>
        <w:sz w:val="20"/>
        <w:szCs w:val="20"/>
        <w:lang w:val="de-DE"/>
      </w:rPr>
      <w:t>0</w:t>
    </w:r>
    <w:r>
      <w:rPr>
        <w:rFonts w:ascii="Arial" w:hAnsi="Arial" w:cs="Arial"/>
        <w:sz w:val="20"/>
        <w:szCs w:val="20"/>
        <w:lang w:val="de-DE"/>
      </w:rPr>
      <w:t>6</w:t>
    </w:r>
    <w:r w:rsidRPr="009F5BF4">
      <w:rPr>
        <w:rFonts w:ascii="Arial" w:hAnsi="Arial" w:cs="Arial"/>
        <w:sz w:val="20"/>
        <w:szCs w:val="20"/>
        <w:lang w:val="de-DE"/>
      </w:rPr>
      <w:t>/202</w:t>
    </w:r>
    <w:r>
      <w:rPr>
        <w:rFonts w:ascii="Arial" w:hAnsi="Arial" w:cs="Arial"/>
        <w:sz w:val="20"/>
        <w:szCs w:val="20"/>
        <w:lang w:val="de-DE"/>
      </w:rPr>
      <w:t>6</w:t>
    </w:r>
    <w:r w:rsidRPr="009F5BF4">
      <w:rPr>
        <w:rFonts w:ascii="Arial" w:hAnsi="Arial" w:cs="Arial"/>
        <w:sz w:val="20"/>
        <w:szCs w:val="20"/>
        <w:lang w:val="de-DE"/>
      </w:rPr>
      <w:t xml:space="preserve"> – </w:t>
    </w:r>
    <w:r>
      <w:rPr>
        <w:rFonts w:ascii="Arial" w:hAnsi="Arial" w:cs="Arial"/>
        <w:sz w:val="20"/>
        <w:szCs w:val="20"/>
        <w:lang w:val="de-DE"/>
      </w:rPr>
      <w:t>Subject to technical changes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BD0B9" w14:textId="77777777" w:rsidR="00E0052D" w:rsidRDefault="00E0052D" w:rsidP="00E07C95">
      <w:pPr>
        <w:spacing w:after="0" w:line="240" w:lineRule="auto"/>
      </w:pPr>
      <w:r>
        <w:separator/>
      </w:r>
    </w:p>
  </w:footnote>
  <w:footnote w:type="continuationSeparator" w:id="0">
    <w:p w14:paraId="4112DFE5" w14:textId="77777777" w:rsidR="00E0052D" w:rsidRDefault="00E0052D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294B"/>
    <w:rsid w:val="00034616"/>
    <w:rsid w:val="00040371"/>
    <w:rsid w:val="0006063C"/>
    <w:rsid w:val="00090D61"/>
    <w:rsid w:val="000A00A1"/>
    <w:rsid w:val="000D29F4"/>
    <w:rsid w:val="000E2D66"/>
    <w:rsid w:val="001318E7"/>
    <w:rsid w:val="001366F9"/>
    <w:rsid w:val="0015074B"/>
    <w:rsid w:val="001606A1"/>
    <w:rsid w:val="001813DB"/>
    <w:rsid w:val="00227F9E"/>
    <w:rsid w:val="002442ED"/>
    <w:rsid w:val="002564E5"/>
    <w:rsid w:val="00283AE2"/>
    <w:rsid w:val="002946D9"/>
    <w:rsid w:val="0029639D"/>
    <w:rsid w:val="002E017E"/>
    <w:rsid w:val="00326F90"/>
    <w:rsid w:val="00347E0B"/>
    <w:rsid w:val="003B1DCE"/>
    <w:rsid w:val="003C77C1"/>
    <w:rsid w:val="00417181"/>
    <w:rsid w:val="00441A1D"/>
    <w:rsid w:val="004C0711"/>
    <w:rsid w:val="0050117C"/>
    <w:rsid w:val="00512667"/>
    <w:rsid w:val="0055504C"/>
    <w:rsid w:val="005C3AF5"/>
    <w:rsid w:val="005D641B"/>
    <w:rsid w:val="005E083D"/>
    <w:rsid w:val="006A4232"/>
    <w:rsid w:val="00721793"/>
    <w:rsid w:val="007E5475"/>
    <w:rsid w:val="007F3067"/>
    <w:rsid w:val="00804DFC"/>
    <w:rsid w:val="008103CB"/>
    <w:rsid w:val="00825B4B"/>
    <w:rsid w:val="008529A7"/>
    <w:rsid w:val="00892A58"/>
    <w:rsid w:val="008B4AA4"/>
    <w:rsid w:val="009D0CA9"/>
    <w:rsid w:val="00AA1D8D"/>
    <w:rsid w:val="00AD6AC6"/>
    <w:rsid w:val="00B47730"/>
    <w:rsid w:val="00B825CD"/>
    <w:rsid w:val="00BD662C"/>
    <w:rsid w:val="00C35141"/>
    <w:rsid w:val="00C649A5"/>
    <w:rsid w:val="00C87BBC"/>
    <w:rsid w:val="00CA17CF"/>
    <w:rsid w:val="00CA3502"/>
    <w:rsid w:val="00CB0664"/>
    <w:rsid w:val="00CB15BC"/>
    <w:rsid w:val="00CD53E4"/>
    <w:rsid w:val="00D03620"/>
    <w:rsid w:val="00D64DD6"/>
    <w:rsid w:val="00D95B64"/>
    <w:rsid w:val="00DA3243"/>
    <w:rsid w:val="00DB1F5E"/>
    <w:rsid w:val="00DB7EEF"/>
    <w:rsid w:val="00E0052D"/>
    <w:rsid w:val="00E07C95"/>
    <w:rsid w:val="00E94E0A"/>
    <w:rsid w:val="00E969DD"/>
    <w:rsid w:val="00EC0171"/>
    <w:rsid w:val="00F34519"/>
    <w:rsid w:val="00F9468D"/>
    <w:rsid w:val="00FA3833"/>
    <w:rsid w:val="00FC693F"/>
    <w:rsid w:val="00FC7BB9"/>
    <w:rsid w:val="00FF367A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Absatz-Standardschriftart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35cd647651fbd642e420cf3d7f0451d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907638f3392e93d66871408b6a69105c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 xsi:nil="true"/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/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Props1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619B24-2F38-4E89-A08B-EF6B4672E255}"/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1322</Characters>
  <Application>Microsoft Office Word</Application>
  <DocSecurity>0</DocSecurity>
  <Lines>30</Lines>
  <Paragraphs>20</Paragraphs>
  <ScaleCrop>false</ScaleCrop>
  <Manager/>
  <Company/>
  <LinksUpToDate>false</LinksUpToDate>
  <CharactersWithSpaces>1478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Schluttenhofer Anne</cp:lastModifiedBy>
  <cp:revision>38</cp:revision>
  <dcterms:created xsi:type="dcterms:W3CDTF">2025-08-26T08:25:00Z</dcterms:created>
  <dcterms:modified xsi:type="dcterms:W3CDTF">2026-06-12T07:44:00Z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</Properties>
</file>